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0BFFC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克拉玛依市2026年3月建设工程综合价格信息文件 -(含独山子）</w:t>
      </w:r>
    </w:p>
    <w:p w14:paraId="16B8537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287F5FC0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1D1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348</Words>
  <Characters>470</Characters>
  <Lines>0</Lines>
  <Paragraphs>0</Paragraphs>
  <TotalTime>0</TotalTime>
  <ScaleCrop>false</ScaleCrop>
  <LinksUpToDate>false</LinksUpToDate>
  <CharactersWithSpaces>476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2026-07-20T11:29:08Z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5D803D05E3B14F18A74D90D506605FA3_12</vt:lpwstr>
  </property>
</Properties>
</file>